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914B9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Évaluation – Jeu : Gère-toi 1 mois</w:t>
      </w:r>
    </w:p>
    <w:p w14:paraId="6C6CF0F8" w14:textId="77777777" w:rsidR="009761D2" w:rsidRPr="00D62B67" w:rsidRDefault="009761D2">
      <w:pPr>
        <w:rPr>
          <w:lang w:val="fr-BE"/>
        </w:rPr>
      </w:pPr>
    </w:p>
    <w:p w14:paraId="2A654C5C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Merci de prendre quelques minutes pour répondre à ce questionnaire.</w:t>
      </w:r>
    </w:p>
    <w:p w14:paraId="0B2F3F6A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Il n’y a pas de bonne ou de mauvaise réponse. Vos réponses restent anonymes.</w:t>
      </w:r>
    </w:p>
    <w:p w14:paraId="2EA07EC1" w14:textId="77777777" w:rsidR="009761D2" w:rsidRPr="00D62B67" w:rsidRDefault="009761D2">
      <w:pPr>
        <w:rPr>
          <w:lang w:val="fr-BE"/>
        </w:rPr>
      </w:pPr>
    </w:p>
    <w:p w14:paraId="5E2B8342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1. Avez-vous mieux compris comment gérer un budget sur un mois ?</w:t>
      </w:r>
    </w:p>
    <w:p w14:paraId="46577050" w14:textId="77777777" w:rsidR="009761D2" w:rsidRPr="00D62B67" w:rsidRDefault="009761D2">
      <w:pPr>
        <w:rPr>
          <w:lang w:val="fr-BE"/>
        </w:rPr>
      </w:pPr>
    </w:p>
    <w:p w14:paraId="237C9823" w14:textId="73D81DCA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Oui, beaucoup </w:t>
      </w:r>
      <w:r w:rsidR="00D62B67" w:rsidRPr="00D62B67">
        <w:rPr>
          <w:lang w:val="fr-BE"/>
        </w:rPr>
        <w:t xml:space="preserve">mieux </w:t>
      </w:r>
      <w:r>
        <w:t>😊</w:t>
      </w:r>
    </w:p>
    <w:p w14:paraId="7DE53FD7" w14:textId="089B422C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Un peu </w:t>
      </w:r>
      <w:r w:rsidR="00D62B67">
        <w:rPr>
          <w:lang w:val="fr-BE"/>
        </w:rPr>
        <w:t>mieux</w:t>
      </w:r>
      <w:r>
        <w:t>😐</w:t>
      </w:r>
    </w:p>
    <w:p w14:paraId="5ECF2619" w14:textId="318F72B2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Pas vraiment </w:t>
      </w:r>
      <w:r w:rsidR="00D62B67">
        <w:rPr>
          <w:lang w:val="fr-BE"/>
        </w:rPr>
        <w:t>mieux</w:t>
      </w:r>
      <w:r>
        <w:t>🙁</w:t>
      </w:r>
    </w:p>
    <w:p w14:paraId="4BF564D3" w14:textId="77777777" w:rsidR="009761D2" w:rsidRPr="00D62B67" w:rsidRDefault="009761D2">
      <w:pPr>
        <w:rPr>
          <w:lang w:val="fr-BE"/>
        </w:rPr>
      </w:pPr>
    </w:p>
    <w:p w14:paraId="2029C108" w14:textId="77777777" w:rsidR="009761D2" w:rsidRPr="00D62B67" w:rsidRDefault="009761D2">
      <w:pPr>
        <w:rPr>
          <w:lang w:val="fr-BE"/>
        </w:rPr>
      </w:pPr>
    </w:p>
    <w:p w14:paraId="7CDF033B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2. Après ce jeu, vous sentez-vous plus capable de gérer vos dépenses au quotidien ?</w:t>
      </w:r>
    </w:p>
    <w:p w14:paraId="128BD889" w14:textId="77777777" w:rsidR="009761D2" w:rsidRPr="00D62B67" w:rsidRDefault="009761D2">
      <w:pPr>
        <w:rPr>
          <w:lang w:val="fr-BE"/>
        </w:rPr>
      </w:pPr>
    </w:p>
    <w:p w14:paraId="19FEBB0A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Oui </w:t>
      </w:r>
      <w:r>
        <w:t>😊</w:t>
      </w:r>
    </w:p>
    <w:p w14:paraId="5C5A3C1B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Pas sûr(e) </w:t>
      </w:r>
      <w:r>
        <w:t>😐</w:t>
      </w:r>
    </w:p>
    <w:p w14:paraId="0CC0D0F9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Non </w:t>
      </w:r>
      <w:r>
        <w:t>🙁</w:t>
      </w:r>
    </w:p>
    <w:p w14:paraId="5C1D88EB" w14:textId="77777777" w:rsidR="009761D2" w:rsidRPr="00D62B67" w:rsidRDefault="009761D2">
      <w:pPr>
        <w:rPr>
          <w:lang w:val="fr-BE"/>
        </w:rPr>
      </w:pPr>
    </w:p>
    <w:p w14:paraId="741A7C81" w14:textId="77777777" w:rsidR="009761D2" w:rsidRPr="00D62B67" w:rsidRDefault="009761D2">
      <w:pPr>
        <w:rPr>
          <w:lang w:val="fr-BE"/>
        </w:rPr>
      </w:pPr>
    </w:p>
    <w:p w14:paraId="34B75BB6" w14:textId="77777777" w:rsidR="00D62B67" w:rsidRDefault="00D62B67">
      <w:pPr>
        <w:rPr>
          <w:b/>
          <w:lang w:val="fr-BE"/>
        </w:rPr>
      </w:pPr>
    </w:p>
    <w:p w14:paraId="37275899" w14:textId="672FED81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lastRenderedPageBreak/>
        <w:t>3. Ce qui vous a été le plus utile :</w:t>
      </w:r>
    </w:p>
    <w:p w14:paraId="7B7EC99C" w14:textId="77777777" w:rsidR="009761D2" w:rsidRPr="00D62B67" w:rsidRDefault="009761D2">
      <w:pPr>
        <w:rPr>
          <w:lang w:val="fr-BE"/>
        </w:rPr>
      </w:pPr>
    </w:p>
    <w:p w14:paraId="4A095251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Comprendre les dépenses fixes (loyer, factures…)</w:t>
      </w:r>
    </w:p>
    <w:p w14:paraId="62A7D5F3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Gérer les dépenses du quotidien</w:t>
      </w:r>
    </w:p>
    <w:p w14:paraId="5BC7B407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Faire face aux imprévus</w:t>
      </w:r>
    </w:p>
    <w:p w14:paraId="175247D6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Suivre son argent tout au long du mois</w:t>
      </w:r>
    </w:p>
    <w:p w14:paraId="4A9AA7AC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Les échanges avec le groupe</w:t>
      </w:r>
    </w:p>
    <w:p w14:paraId="2A1F3D8A" w14:textId="77777777" w:rsidR="009761D2" w:rsidRPr="00D62B67" w:rsidRDefault="009761D2">
      <w:pPr>
        <w:rPr>
          <w:lang w:val="fr-BE"/>
        </w:rPr>
      </w:pPr>
    </w:p>
    <w:p w14:paraId="0B8898A0" w14:textId="77777777" w:rsidR="009761D2" w:rsidRPr="00D62B67" w:rsidRDefault="009761D2">
      <w:pPr>
        <w:rPr>
          <w:lang w:val="fr-BE"/>
        </w:rPr>
      </w:pPr>
    </w:p>
    <w:p w14:paraId="1253DC2A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4. Avez-vous compris l’importance d’anticiper les imprévus ?</w:t>
      </w:r>
    </w:p>
    <w:p w14:paraId="3631E6EA" w14:textId="77777777" w:rsidR="009761D2" w:rsidRPr="00D62B67" w:rsidRDefault="009761D2">
      <w:pPr>
        <w:rPr>
          <w:lang w:val="fr-BE"/>
        </w:rPr>
      </w:pPr>
    </w:p>
    <w:p w14:paraId="33746691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Oui, clairement </w:t>
      </w:r>
      <w:r>
        <w:t>😊</w:t>
      </w:r>
    </w:p>
    <w:p w14:paraId="138F8E10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Un peu </w:t>
      </w:r>
      <w:r>
        <w:t>😐</w:t>
      </w:r>
    </w:p>
    <w:p w14:paraId="0549B6EF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Non </w:t>
      </w:r>
      <w:r>
        <w:t>🙁</w:t>
      </w:r>
    </w:p>
    <w:p w14:paraId="77FBAE5C" w14:textId="77777777" w:rsidR="009761D2" w:rsidRPr="00D62B67" w:rsidRDefault="009761D2">
      <w:pPr>
        <w:rPr>
          <w:lang w:val="fr-BE"/>
        </w:rPr>
      </w:pPr>
    </w:p>
    <w:p w14:paraId="0D5D00D4" w14:textId="77777777" w:rsidR="009761D2" w:rsidRPr="00D62B67" w:rsidRDefault="009761D2">
      <w:pPr>
        <w:rPr>
          <w:lang w:val="fr-BE"/>
        </w:rPr>
      </w:pPr>
    </w:p>
    <w:p w14:paraId="43F56CCD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5. Avez-vous compris que certaines dépenses doivent être prioritaires ?</w:t>
      </w:r>
    </w:p>
    <w:p w14:paraId="395BDF9F" w14:textId="77777777" w:rsidR="009761D2" w:rsidRPr="00D62B67" w:rsidRDefault="009761D2">
      <w:pPr>
        <w:rPr>
          <w:lang w:val="fr-BE"/>
        </w:rPr>
      </w:pPr>
    </w:p>
    <w:p w14:paraId="149EA6DD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Oui </w:t>
      </w:r>
      <w:r>
        <w:t>😊</w:t>
      </w:r>
    </w:p>
    <w:p w14:paraId="2574266E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Un peu </w:t>
      </w:r>
      <w:r>
        <w:t>😐</w:t>
      </w:r>
    </w:p>
    <w:p w14:paraId="73F32200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Non </w:t>
      </w:r>
      <w:r>
        <w:t>🙁</w:t>
      </w:r>
    </w:p>
    <w:p w14:paraId="516C443F" w14:textId="77777777" w:rsidR="009761D2" w:rsidRPr="00D62B67" w:rsidRDefault="009761D2">
      <w:pPr>
        <w:rPr>
          <w:lang w:val="fr-BE"/>
        </w:rPr>
      </w:pPr>
    </w:p>
    <w:p w14:paraId="4183149B" w14:textId="77777777" w:rsidR="009761D2" w:rsidRPr="00D62B67" w:rsidRDefault="009761D2">
      <w:pPr>
        <w:rPr>
          <w:lang w:val="fr-BE"/>
        </w:rPr>
      </w:pPr>
    </w:p>
    <w:p w14:paraId="5CBA517A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6. Une chose importante que vous retenez :</w:t>
      </w:r>
    </w:p>
    <w:p w14:paraId="72D4A6FC" w14:textId="77777777" w:rsidR="009761D2" w:rsidRPr="00D62B67" w:rsidRDefault="009761D2">
      <w:pPr>
        <w:rPr>
          <w:lang w:val="fr-BE"/>
        </w:rPr>
      </w:pPr>
    </w:p>
    <w:p w14:paraId="63170070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.......................................................................................</w:t>
      </w:r>
    </w:p>
    <w:p w14:paraId="0478C24D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.......................................................................................</w:t>
      </w:r>
    </w:p>
    <w:p w14:paraId="27C2AFE2" w14:textId="77777777" w:rsidR="009761D2" w:rsidRPr="00D62B67" w:rsidRDefault="009761D2">
      <w:pPr>
        <w:rPr>
          <w:lang w:val="fr-BE"/>
        </w:rPr>
      </w:pPr>
    </w:p>
    <w:p w14:paraId="72E23582" w14:textId="77777777" w:rsidR="009761D2" w:rsidRPr="00D62B67" w:rsidRDefault="009761D2">
      <w:pPr>
        <w:rPr>
          <w:lang w:val="fr-BE"/>
        </w:rPr>
      </w:pPr>
    </w:p>
    <w:p w14:paraId="6B2BB635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7. Pendant le jeu, qu’est-ce qui a été le plus difficile ?</w:t>
      </w:r>
    </w:p>
    <w:p w14:paraId="06FA045F" w14:textId="77777777" w:rsidR="009761D2" w:rsidRPr="00D62B67" w:rsidRDefault="009761D2">
      <w:pPr>
        <w:rPr>
          <w:lang w:val="fr-BE"/>
        </w:rPr>
      </w:pPr>
    </w:p>
    <w:p w14:paraId="40866064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Gérer les imprévus</w:t>
      </w:r>
    </w:p>
    <w:p w14:paraId="7E2CB8C9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Faire durer l’argent tout le mois</w:t>
      </w:r>
    </w:p>
    <w:p w14:paraId="14B9FCC5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Faire des choix entre dépenses</w:t>
      </w:r>
    </w:p>
    <w:p w14:paraId="3E22CDE2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>☐ Comprendre certaines situations</w:t>
      </w:r>
    </w:p>
    <w:p w14:paraId="58413968" w14:textId="77777777" w:rsidR="009761D2" w:rsidRPr="00D62B67" w:rsidRDefault="009761D2">
      <w:pPr>
        <w:rPr>
          <w:lang w:val="fr-BE"/>
        </w:rPr>
      </w:pPr>
    </w:p>
    <w:p w14:paraId="5944309C" w14:textId="77777777" w:rsidR="009761D2" w:rsidRPr="00D62B67" w:rsidRDefault="009761D2">
      <w:pPr>
        <w:rPr>
          <w:lang w:val="fr-BE"/>
        </w:rPr>
      </w:pPr>
    </w:p>
    <w:p w14:paraId="2809A4BE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8. À la fin du jeu, votre situation était :</w:t>
      </w:r>
    </w:p>
    <w:p w14:paraId="1501DF39" w14:textId="77777777" w:rsidR="009761D2" w:rsidRPr="00D62B67" w:rsidRDefault="009761D2">
      <w:pPr>
        <w:rPr>
          <w:lang w:val="fr-BE"/>
        </w:rPr>
      </w:pPr>
    </w:p>
    <w:p w14:paraId="03DD4B27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Il me restait de l’argent </w:t>
      </w:r>
      <w:r>
        <w:t>😊</w:t>
      </w:r>
    </w:p>
    <w:p w14:paraId="5B98C88B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J’étais juste à l’équilibre </w:t>
      </w:r>
      <w:r>
        <w:t>😐</w:t>
      </w:r>
    </w:p>
    <w:p w14:paraId="0F52713D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J’étais en difficulté </w:t>
      </w:r>
      <w:r>
        <w:t>🙁</w:t>
      </w:r>
    </w:p>
    <w:p w14:paraId="68CEE47C" w14:textId="77777777" w:rsidR="009761D2" w:rsidRPr="00D62B67" w:rsidRDefault="009761D2">
      <w:pPr>
        <w:rPr>
          <w:lang w:val="fr-BE"/>
        </w:rPr>
      </w:pPr>
    </w:p>
    <w:p w14:paraId="64205325" w14:textId="77777777" w:rsidR="009761D2" w:rsidRPr="00D62B67" w:rsidRDefault="009761D2">
      <w:pPr>
        <w:rPr>
          <w:lang w:val="fr-BE"/>
        </w:rPr>
      </w:pPr>
    </w:p>
    <w:p w14:paraId="47229413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9. Avez-vous fait des liens avec votre propre situation ?</w:t>
      </w:r>
    </w:p>
    <w:p w14:paraId="14976A62" w14:textId="77777777" w:rsidR="009761D2" w:rsidRPr="00D62B67" w:rsidRDefault="009761D2">
      <w:pPr>
        <w:rPr>
          <w:lang w:val="fr-BE"/>
        </w:rPr>
      </w:pPr>
    </w:p>
    <w:p w14:paraId="0FD8DE0A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Oui </w:t>
      </w:r>
      <w:r>
        <w:t>😊</w:t>
      </w:r>
    </w:p>
    <w:p w14:paraId="0DCACE19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Un peu </w:t>
      </w:r>
      <w:r>
        <w:t>😐</w:t>
      </w:r>
    </w:p>
    <w:p w14:paraId="38514BDB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Non </w:t>
      </w:r>
      <w:r>
        <w:t>🙁</w:t>
      </w:r>
    </w:p>
    <w:p w14:paraId="21D7E1EF" w14:textId="77777777" w:rsidR="009761D2" w:rsidRPr="00D62B67" w:rsidRDefault="009761D2">
      <w:pPr>
        <w:rPr>
          <w:lang w:val="fr-BE"/>
        </w:rPr>
      </w:pPr>
    </w:p>
    <w:p w14:paraId="72034B56" w14:textId="77777777" w:rsidR="009761D2" w:rsidRPr="00D62B67" w:rsidRDefault="009761D2">
      <w:pPr>
        <w:rPr>
          <w:lang w:val="fr-BE"/>
        </w:rPr>
      </w:pPr>
    </w:p>
    <w:p w14:paraId="036E2752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10. Pensez-vous que ce jeu peut vous aider dans votre vie quotidienne ?</w:t>
      </w:r>
    </w:p>
    <w:p w14:paraId="33E718AE" w14:textId="77777777" w:rsidR="009761D2" w:rsidRPr="00D62B67" w:rsidRDefault="009761D2">
      <w:pPr>
        <w:rPr>
          <w:lang w:val="fr-BE"/>
        </w:rPr>
      </w:pPr>
    </w:p>
    <w:p w14:paraId="43AAA546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Oui </w:t>
      </w:r>
      <w:r>
        <w:t>😊</w:t>
      </w:r>
    </w:p>
    <w:p w14:paraId="04935503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Peut-être </w:t>
      </w:r>
      <w:r>
        <w:t>😐</w:t>
      </w:r>
    </w:p>
    <w:p w14:paraId="2330FAC1" w14:textId="77777777" w:rsidR="009761D2" w:rsidRPr="00D62B67" w:rsidRDefault="00000000">
      <w:pPr>
        <w:rPr>
          <w:lang w:val="fr-BE"/>
        </w:rPr>
      </w:pPr>
      <w:r w:rsidRPr="00D62B67">
        <w:rPr>
          <w:lang w:val="fr-BE"/>
        </w:rPr>
        <w:t xml:space="preserve">☐ Non </w:t>
      </w:r>
      <w:r>
        <w:t>🙁</w:t>
      </w:r>
    </w:p>
    <w:p w14:paraId="29108D77" w14:textId="77777777" w:rsidR="009761D2" w:rsidRPr="00D62B67" w:rsidRDefault="009761D2">
      <w:pPr>
        <w:rPr>
          <w:lang w:val="fr-BE"/>
        </w:rPr>
      </w:pPr>
    </w:p>
    <w:p w14:paraId="7B0FCF6A" w14:textId="77777777" w:rsidR="009761D2" w:rsidRPr="00D62B67" w:rsidRDefault="009761D2">
      <w:pPr>
        <w:rPr>
          <w:lang w:val="fr-BE"/>
        </w:rPr>
      </w:pPr>
    </w:p>
    <w:p w14:paraId="289516C3" w14:textId="77777777" w:rsidR="009761D2" w:rsidRPr="00D62B67" w:rsidRDefault="00000000">
      <w:pPr>
        <w:rPr>
          <w:lang w:val="fr-BE"/>
        </w:rPr>
      </w:pPr>
      <w:r w:rsidRPr="00D62B67">
        <w:rPr>
          <w:b/>
          <w:lang w:val="fr-BE"/>
        </w:rPr>
        <w:t>11. Avez-vous une suggestion pour améliorer ce jeu ?</w:t>
      </w:r>
    </w:p>
    <w:p w14:paraId="7A96F70D" w14:textId="77777777" w:rsidR="009761D2" w:rsidRPr="00D62B67" w:rsidRDefault="009761D2">
      <w:pPr>
        <w:rPr>
          <w:lang w:val="fr-BE"/>
        </w:rPr>
      </w:pPr>
    </w:p>
    <w:p w14:paraId="0C90A11E" w14:textId="77777777" w:rsidR="009761D2" w:rsidRDefault="00000000">
      <w:r>
        <w:t>.......................................................................................</w:t>
      </w:r>
    </w:p>
    <w:p w14:paraId="3F9F59A7" w14:textId="79461387" w:rsidR="009761D2" w:rsidRDefault="00000000">
      <w:r>
        <w:t>.......................................................................................</w:t>
      </w:r>
    </w:p>
    <w:p w14:paraId="5F3F368E" w14:textId="77777777" w:rsidR="009761D2" w:rsidRDefault="009761D2"/>
    <w:sectPr w:rsidR="009761D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0710528">
    <w:abstractNumId w:val="8"/>
  </w:num>
  <w:num w:numId="2" w16cid:durableId="743380589">
    <w:abstractNumId w:val="6"/>
  </w:num>
  <w:num w:numId="3" w16cid:durableId="402801907">
    <w:abstractNumId w:val="5"/>
  </w:num>
  <w:num w:numId="4" w16cid:durableId="1442533711">
    <w:abstractNumId w:val="4"/>
  </w:num>
  <w:num w:numId="5" w16cid:durableId="329334487">
    <w:abstractNumId w:val="7"/>
  </w:num>
  <w:num w:numId="6" w16cid:durableId="401024507">
    <w:abstractNumId w:val="3"/>
  </w:num>
  <w:num w:numId="7" w16cid:durableId="1084179002">
    <w:abstractNumId w:val="2"/>
  </w:num>
  <w:num w:numId="8" w16cid:durableId="2120296785">
    <w:abstractNumId w:val="1"/>
  </w:num>
  <w:num w:numId="9" w16cid:durableId="604651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51AF0"/>
    <w:rsid w:val="009761D2"/>
    <w:rsid w:val="00AA1D8D"/>
    <w:rsid w:val="00B47730"/>
    <w:rsid w:val="00CB0664"/>
    <w:rsid w:val="00D62B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212FF"/>
  <w14:defaultImageDpi w14:val="300"/>
  <w15:docId w15:val="{1D8A35AF-B2E1-4119-ABD1-5B262D30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dcterms:created xsi:type="dcterms:W3CDTF">2013-12-23T23:15:00Z</dcterms:created>
  <dcterms:modified xsi:type="dcterms:W3CDTF">2026-03-18T09:25:00Z</dcterms:modified>
  <cp:category/>
</cp:coreProperties>
</file>